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807916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848303" name="65b724c0-2c16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091797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950194" name="ad2c99c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2682830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1450" name="e84baea0-2c17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935852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954393" name="d7191ae0-2c18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2523230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108549" name="2be98760-2c1b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383388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460571" name="27c0dd90-2c21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09034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57295" name="51ea0570-2c16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289013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969020" name="cba2c1e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9005694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416757" name="c78afa40-2c17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7789803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402916" name="4b6e3950-2c1b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1910006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00829" name="fdc52f50-2c20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167610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52278" name="23b393b0-2c16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8858996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40869" name="8cae1e8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Wohnzimner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580324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610891" name="bc0f42b0-2c18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4172588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349704" name="f14ddde0-2c1a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9983446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325162" name="15d6abe0-2c1d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261852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913226" name="76abaf00-2c1e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344105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52871" name="4df07a90-2c1f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61337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268673" name="d28e8580-2c1f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2508867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947317" name="114d5660-2c21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693701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515744" name="3ff79990-2c16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922270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878185" name="1b911940-2c17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1989405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354624" name="fca8b1e0-2c17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14753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138413" name="ed8c01a0-2c1f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562863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716205" name="f60cb060-2c18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9528234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5565" name="d7722570-2c1a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0693352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115403" name="8e069050-2c1b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/ Hobyraum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0590509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396801" name="5f59a420-2c1d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410251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475108" name="8cc99c20-2c1e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 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102134" name="2f956340-2c19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19463" name="2f956340-2c19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601790" name="81f74b5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262479" name="81f74b50-2c1c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5853962" name="0139b97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55485" name="0139b970-2c1d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657599" name="c71b2f30-2c1c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642749" name="c71b2f30-2c1c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948139" name="29cda4e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38856" name="29cda4e0-2c1e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4264372" name="f24d934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349667" name="f24d9340-2c1d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Lavabo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6468987" name="f894ac1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103780" name="f894ac10-2c1e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747167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076352" name="0e817710-2c1f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088888" name="0df2881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28921" name="0df28810-2c20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2879344" name="5b782ec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101130" name="5b782ec0-2c1e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footer.xml" Type="http://schemas.openxmlformats.org/officeDocument/2006/relationships/footer" Id="rId4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